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Garage Dorfstrasse 14, Schwerzenbach</w:t>
          </w:r>
        </w:p>
        <w:p>
          <w:pPr>
            <w:spacing w:before="0" w:after="0"/>
          </w:pPr>
          <w:r>
            <w:t>32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